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0D2DC6" w14:textId="4E701683" w:rsidR="00583EA0" w:rsidRDefault="00F16E1D" w:rsidP="00583EA0">
      <w:pPr>
        <w:pStyle w:val="Bijlageondertitel"/>
        <w:numPr>
          <w:ilvl w:val="0"/>
          <w:numId w:val="0"/>
        </w:numPr>
      </w:pPr>
      <w:bookmarkStart w:id="0" w:name="_Toc494107698"/>
      <w:bookmarkStart w:id="1" w:name="_Toc490149778"/>
      <w:bookmarkStart w:id="2" w:name="_Toc457922946"/>
      <w:bookmarkStart w:id="3" w:name="_Toc457922920"/>
      <w:bookmarkStart w:id="4" w:name="_Toc457495527"/>
      <w:bookmarkStart w:id="5" w:name="_Toc457480017"/>
      <w:bookmarkStart w:id="6" w:name="_Toc456857221"/>
      <w:bookmarkStart w:id="7" w:name="_Toc440039606"/>
      <w:bookmarkStart w:id="8" w:name="_Toc428742903"/>
      <w:bookmarkStart w:id="9" w:name="_Toc417311097"/>
      <w:bookmarkStart w:id="10" w:name="_Toc417245487"/>
      <w:r>
        <w:t xml:space="preserve">Bijlage </w:t>
      </w:r>
      <w:r w:rsidR="00375567" w:rsidRPr="00375567">
        <w:t>3</w:t>
      </w:r>
      <w:r w:rsidRPr="00375567">
        <w:t xml:space="preserve"> </w:t>
      </w:r>
      <w:r>
        <w:t xml:space="preserve">– </w:t>
      </w:r>
      <w:r w:rsidR="00583EA0">
        <w:t>Modelformulier referentiewerken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25A1D481" w14:textId="77777777" w:rsidR="00583EA0" w:rsidRDefault="00583EA0" w:rsidP="00583EA0">
      <w:r>
        <w:t>De grijze teksten met toelichting in de gele velden dienen te worden vervangen door invullingen van de gegadigde.</w:t>
      </w:r>
    </w:p>
    <w:p w14:paraId="4C622EF5" w14:textId="77777777" w:rsidR="00583EA0" w:rsidRDefault="00583EA0" w:rsidP="00583EA0"/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93"/>
        <w:gridCol w:w="3598"/>
        <w:gridCol w:w="4712"/>
      </w:tblGrid>
      <w:tr w:rsidR="00583EA0" w14:paraId="21292F0E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03B87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891AC" w14:textId="77777777" w:rsidR="00583EA0" w:rsidRDefault="00583EA0">
            <w:r>
              <w:t>Inschrijver</w:t>
            </w:r>
          </w:p>
        </w:tc>
      </w:tr>
      <w:tr w:rsidR="00583EA0" w14:paraId="7734F362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EEF12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66E37" w14:textId="77777777" w:rsidR="00583EA0" w:rsidRDefault="00583EA0">
            <w:r>
              <w:t>Naam: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B5F044E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gegadigde</w:t>
            </w:r>
          </w:p>
        </w:tc>
      </w:tr>
      <w:tr w:rsidR="00583EA0" w14:paraId="7B0F9B14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9E8A4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EC71B" w14:textId="77777777" w:rsidR="00583EA0" w:rsidRDefault="00583EA0">
            <w:r>
              <w:t>Adres / Postcode vestigingsplaats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50F8FD05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Postcode en plaats vestiging gegadigde</w:t>
            </w:r>
          </w:p>
        </w:tc>
      </w:tr>
      <w:tr w:rsidR="00583EA0" w14:paraId="1F342AFC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D4E8C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B0324" w14:textId="77777777" w:rsidR="00583EA0" w:rsidRDefault="00583EA0">
            <w:r>
              <w:t xml:space="preserve">Referentieproject </w:t>
            </w:r>
          </w:p>
        </w:tc>
      </w:tr>
      <w:tr w:rsidR="00583EA0" w14:paraId="0D7DF21F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1D426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47E09" w14:textId="77777777" w:rsidR="00583EA0" w:rsidRDefault="00583EA0">
            <w:r>
              <w:t>Nummer referentieproject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4833FD01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Nr.</w:t>
            </w:r>
          </w:p>
        </w:tc>
      </w:tr>
      <w:tr w:rsidR="00583EA0" w14:paraId="0237BB11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E522C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343B1" w14:textId="77777777" w:rsidR="00583EA0" w:rsidRDefault="00583EA0">
            <w:r>
              <w:t>Referentieproject (naam)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628B1BF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project</w:t>
            </w:r>
          </w:p>
        </w:tc>
      </w:tr>
      <w:tr w:rsidR="00583EA0" w14:paraId="15528862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02403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260B6" w14:textId="77777777" w:rsidR="00583EA0" w:rsidRDefault="00583EA0">
            <w:r>
              <w:t xml:space="preserve">Referentie heeft </w:t>
            </w:r>
            <w:bookmarkStart w:id="11" w:name="_GoBack"/>
            <w:bookmarkEnd w:id="11"/>
            <w:r>
              <w:t>betrekking op:</w:t>
            </w:r>
          </w:p>
          <w:p w14:paraId="2284D387" w14:textId="77777777" w:rsidR="00583EA0" w:rsidRDefault="00583EA0">
            <w:r>
              <w:t xml:space="preserve"> </w:t>
            </w:r>
          </w:p>
          <w:p w14:paraId="5CB3985D" w14:textId="77777777"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0E91C12" w14:textId="77777777" w:rsidR="00583EA0" w:rsidRDefault="00583EA0">
            <w:r>
              <w:sym w:font="Wingdings" w:char="F06F"/>
            </w:r>
            <w:r>
              <w:t xml:space="preserve">  Kerncompetentie A</w:t>
            </w:r>
          </w:p>
          <w:p w14:paraId="39E6DB25" w14:textId="77777777" w:rsidR="00583EA0" w:rsidRDefault="00583EA0">
            <w:r>
              <w:sym w:font="Wingdings" w:char="F06F"/>
            </w:r>
            <w:r>
              <w:t xml:space="preserve">  Kerncompetentie ..</w:t>
            </w:r>
          </w:p>
          <w:p w14:paraId="6871F6FA" w14:textId="77777777" w:rsidR="00583EA0" w:rsidRDefault="00583EA0">
            <w:r>
              <w:sym w:font="Wingdings" w:char="F06F"/>
            </w:r>
            <w:r>
              <w:t xml:space="preserve">  Kerncompetentie ..</w:t>
            </w:r>
          </w:p>
          <w:p w14:paraId="771CBB2B" w14:textId="77777777" w:rsidR="00583EA0" w:rsidRDefault="00583EA0">
            <w:r>
              <w:sym w:font="Wingdings" w:char="F06F"/>
            </w:r>
            <w:r>
              <w:t xml:space="preserve">  Selectiecriterium A </w:t>
            </w:r>
          </w:p>
          <w:p w14:paraId="24456579" w14:textId="77777777" w:rsidR="00583EA0" w:rsidRDefault="00583EA0">
            <w:r>
              <w:sym w:font="Wingdings" w:char="F06F"/>
            </w:r>
            <w:r>
              <w:t xml:space="preserve">  Selectiecriterium ..</w:t>
            </w:r>
          </w:p>
        </w:tc>
      </w:tr>
      <w:tr w:rsidR="00583EA0" w14:paraId="110DB90B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6DEA3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7CE2F" w14:textId="77777777" w:rsidR="00583EA0" w:rsidRDefault="00583EA0">
            <w:r>
              <w:t>Naam en adres opdrachtgever:</w:t>
            </w:r>
          </w:p>
        </w:tc>
      </w:tr>
      <w:tr w:rsidR="00583EA0" w14:paraId="2F490583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097E9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0B956" w14:textId="77777777" w:rsidR="00583EA0" w:rsidRDefault="00583EA0">
            <w:r>
              <w:t>Aanbesteder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9E2DD1B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opdrachtgever</w:t>
            </w:r>
          </w:p>
        </w:tc>
      </w:tr>
      <w:tr w:rsidR="00583EA0" w14:paraId="2DAA50A5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54EFB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3A53D" w14:textId="77777777" w:rsidR="00583EA0" w:rsidRDefault="00583EA0">
            <w:r>
              <w:t>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736D587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contactpersoon opdrachtgever</w:t>
            </w:r>
          </w:p>
        </w:tc>
      </w:tr>
      <w:tr w:rsidR="00583EA0" w14:paraId="04611EA1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910C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D61A9" w14:textId="77777777" w:rsidR="00583EA0" w:rsidRDefault="00583EA0">
            <w:r>
              <w:t>Contactgegevens 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40B8643D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Telefoonnummer:</w:t>
            </w:r>
          </w:p>
          <w:p w14:paraId="7CEA5BD0" w14:textId="77777777" w:rsidR="00583EA0" w:rsidRDefault="00583EA0">
            <w:pPr>
              <w:rPr>
                <w:highlight w:val="lightGray"/>
              </w:rPr>
            </w:pPr>
          </w:p>
          <w:p w14:paraId="45D12ABB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E-mail adres:</w:t>
            </w:r>
          </w:p>
        </w:tc>
      </w:tr>
      <w:tr w:rsidR="00583EA0" w14:paraId="62226BF3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0C009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3DFED" w14:textId="77777777" w:rsidR="00583EA0" w:rsidRDefault="00583EA0">
            <w:r>
              <w:t>Nadere informatie referentieproject</w:t>
            </w:r>
          </w:p>
        </w:tc>
      </w:tr>
      <w:tr w:rsidR="00583EA0" w14:paraId="0A585C48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35FF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866FC" w14:textId="77777777" w:rsidR="00583EA0" w:rsidRDefault="00583EA0">
            <w:r>
              <w:t>Locatie van het referentiewerk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03C381E1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Locatiegegevens / adres.</w:t>
            </w:r>
          </w:p>
          <w:p w14:paraId="7E5A4E48" w14:textId="77777777" w:rsidR="00583EA0" w:rsidRDefault="00583EA0">
            <w:pPr>
              <w:rPr>
                <w:highlight w:val="lightGray"/>
              </w:rPr>
            </w:pPr>
          </w:p>
          <w:p w14:paraId="697A0D2D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Als bijlage toevoegen: een situatietekening of kaart (bijv. google maps) waarop aangeduid de exacte locatie van het werkgebied van het referentieproject.</w:t>
            </w:r>
          </w:p>
        </w:tc>
      </w:tr>
      <w:tr w:rsidR="00583EA0" w14:paraId="2E184972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DCF7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1F361" w14:textId="77777777" w:rsidR="00583EA0" w:rsidRDefault="00583EA0">
            <w:r>
              <w:t>Datum van de opdrachtverlening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C02AFA0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14:paraId="628527E9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6565B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BC6E2" w14:textId="77777777" w:rsidR="00583EA0" w:rsidRDefault="00583EA0">
            <w:r>
              <w:t>Aannemingssom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B39C69C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(excl. BTW)</w:t>
            </w:r>
          </w:p>
        </w:tc>
      </w:tr>
      <w:tr w:rsidR="00583EA0" w14:paraId="07305BB3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8FC4C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3C39A" w14:textId="77777777" w:rsidR="00583EA0" w:rsidRDefault="00583EA0">
            <w:r>
              <w:t>Gefactureerd bedrag (excl. BTW)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803DC8A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incl.  meer- en minderwerk en excl. BTW</w:t>
            </w:r>
          </w:p>
        </w:tc>
      </w:tr>
      <w:tr w:rsidR="00583EA0" w14:paraId="6D9B986D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A9307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76BCE" w14:textId="77777777" w:rsidR="00583EA0" w:rsidRDefault="00583EA0">
            <w:r>
              <w:t>Oorspronkelijke opleverdatum bij opdrachtverstrekking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6A5F85C4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14:paraId="017FA3A2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380D7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279AB" w14:textId="77777777" w:rsidR="00583EA0" w:rsidRDefault="00583EA0">
            <w:r>
              <w:t>Datum van oplevering</w:t>
            </w:r>
          </w:p>
          <w:p w14:paraId="42626C7D" w14:textId="77777777"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54E8C94E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Opleverdatum </w:t>
            </w:r>
          </w:p>
        </w:tc>
      </w:tr>
      <w:tr w:rsidR="00583EA0" w14:paraId="7F78B524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8B53FB7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C5A1C5B" w14:textId="77777777" w:rsidR="00583EA0" w:rsidRDefault="00583EA0">
            <w:r>
              <w:t>Contractvorm:</w:t>
            </w:r>
          </w:p>
          <w:p w14:paraId="27FEC256" w14:textId="77777777"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372356E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(bijv. UAV / UAV-GC)</w:t>
            </w:r>
          </w:p>
        </w:tc>
      </w:tr>
      <w:tr w:rsidR="00583EA0" w14:paraId="194F098C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4CA33C4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6C30D29F" w14:textId="77777777" w:rsidR="00583EA0" w:rsidRDefault="00583EA0">
            <w:r>
              <w:t>Uitgevoerd in samenwerkingsverband: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80D1799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Ja / nee (indien ja: hieronder invullen)</w:t>
            </w:r>
          </w:p>
        </w:tc>
      </w:tr>
      <w:tr w:rsidR="00583EA0" w14:paraId="2BB18E5D" w14:textId="77777777" w:rsidTr="00583EA0">
        <w:trPr>
          <w:cantSplit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82E05D9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68A2FBF8" w14:textId="77777777" w:rsidR="00583EA0" w:rsidRDefault="00583EA0">
            <w:r>
              <w:t>De namen van de overige participanten in het samenwerkingsverband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4FA94464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Namen combinanten en onderaannemers</w:t>
            </w:r>
          </w:p>
        </w:tc>
      </w:tr>
      <w:tr w:rsidR="00583EA0" w14:paraId="10EC8578" w14:textId="77777777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5AF5E0D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43B7F183" w14:textId="77777777" w:rsidR="00583EA0" w:rsidRDefault="00583EA0">
            <w:r>
              <w:t>Omschrijving van de werkzaamheden dat binnen het referentiewerk is verricht door de gegadigde.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2B911CD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Omschrijving van de werkzaamheden &lt;eventueel aangevuld met projectbladen; totaal maximaal 4 bladzijden A4-formaat&gt;</w:t>
            </w:r>
          </w:p>
        </w:tc>
      </w:tr>
      <w:tr w:rsidR="00583EA0" w14:paraId="28E8093C" w14:textId="77777777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91593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D9619" w14:textId="77777777" w:rsidR="00583EA0" w:rsidRDefault="00583EA0">
            <w:r>
              <w:t>Omvang van de werkzaamheden die door de gegadigde en de andere deelnemers in het  samenwerkingsverband zijn verricht.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08413ED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van de werkzaamheden uitgevoerd door gegadigde</w:t>
            </w:r>
          </w:p>
          <w:p w14:paraId="05FD3295" w14:textId="77777777" w:rsidR="00583EA0" w:rsidRDefault="00583EA0">
            <w:pPr>
              <w:rPr>
                <w:highlight w:val="lightGray"/>
              </w:rPr>
            </w:pPr>
          </w:p>
          <w:p w14:paraId="5D8A3C8B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+ omschrijving werkzaamheden uitgevoerd door combinant(en)</w:t>
            </w:r>
          </w:p>
          <w:p w14:paraId="1B41861A" w14:textId="77777777" w:rsidR="00583EA0" w:rsidRDefault="00583EA0">
            <w:pPr>
              <w:rPr>
                <w:highlight w:val="lightGray"/>
              </w:rPr>
            </w:pPr>
          </w:p>
          <w:p w14:paraId="3BC2529C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+ omschrijving uitgevoerd door onderaannemers</w:t>
            </w:r>
          </w:p>
        </w:tc>
      </w:tr>
    </w:tbl>
    <w:p w14:paraId="68B6FF1D" w14:textId="77777777" w:rsidR="00583EA0" w:rsidRDefault="00583EA0" w:rsidP="00583EA0">
      <w:pPr>
        <w:pStyle w:val="colofontitel"/>
      </w:pPr>
    </w:p>
    <w:p w14:paraId="4F65DDD7" w14:textId="77777777" w:rsidR="000B46D8" w:rsidRDefault="000B46D8"/>
    <w:sectPr w:rsidR="000B46D8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2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3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6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6"/>
  </w:num>
  <w:num w:numId="5">
    <w:abstractNumId w:val="0"/>
  </w:num>
  <w:num w:numId="6">
    <w:abstractNumId w:val="2"/>
  </w:num>
  <w:num w:numId="7">
    <w:abstractNumId w:val="5"/>
  </w:num>
  <w:num w:numId="8">
    <w:abstractNumId w:val="4"/>
  </w:num>
  <w:num w:numId="9">
    <w:abstractNumId w:val="7"/>
  </w:num>
  <w:num w:numId="10">
    <w:abstractNumId w:val="6"/>
  </w:num>
  <w:num w:numId="11">
    <w:abstractNumId w:val="6"/>
  </w:num>
  <w:num w:numId="12">
    <w:abstractNumId w:val="6"/>
  </w:num>
  <w:num w:numId="13">
    <w:abstractNumId w:val="6"/>
  </w:num>
  <w:num w:numId="14">
    <w:abstractNumId w:val="6"/>
  </w:num>
  <w:num w:numId="15">
    <w:abstractNumId w:val="6"/>
  </w:num>
  <w:num w:numId="16">
    <w:abstractNumId w:val="6"/>
  </w:num>
  <w:num w:numId="17">
    <w:abstractNumId w:val="6"/>
  </w:num>
  <w:num w:numId="18">
    <w:abstractNumId w:val="6"/>
  </w:num>
  <w:num w:numId="19">
    <w:abstractNumId w:val="4"/>
  </w:num>
  <w:num w:numId="20">
    <w:abstractNumId w:val="7"/>
  </w:num>
  <w:num w:numId="21">
    <w:abstractNumId w:val="0"/>
  </w:num>
  <w:num w:numId="22">
    <w:abstractNumId w:val="2"/>
  </w:num>
  <w:num w:numId="23">
    <w:abstractNumId w:val="5"/>
  </w:num>
  <w:num w:numId="24">
    <w:abstractNumId w:val="0"/>
  </w:num>
  <w:num w:numId="25">
    <w:abstractNumId w:val="0"/>
  </w:num>
  <w:num w:numId="26">
    <w:abstractNumId w:val="0"/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EA0"/>
    <w:rsid w:val="000B46D8"/>
    <w:rsid w:val="00177A29"/>
    <w:rsid w:val="002B5524"/>
    <w:rsid w:val="00375567"/>
    <w:rsid w:val="003B3222"/>
    <w:rsid w:val="00424DED"/>
    <w:rsid w:val="00482A4F"/>
    <w:rsid w:val="00527398"/>
    <w:rsid w:val="00583EA0"/>
    <w:rsid w:val="00632123"/>
    <w:rsid w:val="008104C5"/>
    <w:rsid w:val="008402D9"/>
    <w:rsid w:val="009175F9"/>
    <w:rsid w:val="009761CF"/>
    <w:rsid w:val="009B0D92"/>
    <w:rsid w:val="00A03098"/>
    <w:rsid w:val="00A3732E"/>
    <w:rsid w:val="00A53085"/>
    <w:rsid w:val="00BD0C39"/>
    <w:rsid w:val="00C362E6"/>
    <w:rsid w:val="00EB1492"/>
    <w:rsid w:val="00F12F0D"/>
    <w:rsid w:val="00F16E1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ACCD63"/>
  <w15:docId w15:val="{93FC97C5-8903-447E-AEAF-90006A47B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583EA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customStyle="1" w:styleId="Bijlageondertitel">
    <w:name w:val="Bijlage ondertitel"/>
    <w:basedOn w:val="Standaard"/>
    <w:next w:val="Standaard"/>
    <w:qFormat/>
    <w:rsid w:val="00583EA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  <w:style w:type="paragraph" w:customStyle="1" w:styleId="colofontitel">
    <w:name w:val="colofontitel"/>
    <w:basedOn w:val="Standaard"/>
    <w:next w:val="Standaard"/>
    <w:rsid w:val="00583EA0"/>
    <w:pPr>
      <w:keepNext/>
      <w:spacing w:before="270"/>
      <w:ind w:right="2268"/>
    </w:pPr>
    <w:rPr>
      <w:b/>
      <w:color w:val="5ABD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84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theme" Target="theme/theme1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1acaafb-750c-4244-a911-b702e7bd8d90" ContentTypeId="0x010100A43BF51D1C39A442B0DC53312CB36ACA" PreviousValue="false"/>
</file>

<file path=customXml/item3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Tekstdocument" ma:contentTypeID="0x010100A43BF51D1C39A442B0DC53312CB36ACA2C007B9D9154A865C644A50BE16E6F87CC54" ma:contentTypeVersion="6" ma:contentTypeDescription="Nieuw tekstdocument" ma:contentTypeScope="" ma:versionID="0de7ff5d37518eab67a0ec93b61757ca">
  <xsd:schema xmlns:xsd="http://www.w3.org/2001/XMLSchema" xmlns:xs="http://www.w3.org/2001/XMLSchema" xmlns:p="http://schemas.microsoft.com/office/2006/metadata/properties" xmlns:ns2="8e4831cc-e922-4902-8a5b-6728a426b330" xmlns:ns3="24208f1f-3bb4-4eaf-b5c9-ce49ab2d3c99" xmlns:ns4="d89e6b0f-8492-4ef2-98aa-3cbcb5f453d1" xmlns:ns5="c240a158-e83d-4ca8-a1ab-448c5bb1d0f2" targetNamespace="http://schemas.microsoft.com/office/2006/metadata/properties" ma:root="true" ma:fieldsID="ad235349543e4bb28bd15c74809d3ec1" ns2:_="" ns3:_="" ns4:_="" ns5:_="">
    <xsd:import namespace="8e4831cc-e922-4902-8a5b-6728a426b330"/>
    <xsd:import namespace="24208f1f-3bb4-4eaf-b5c9-ce49ab2d3c99"/>
    <xsd:import namespace="d89e6b0f-8492-4ef2-98aa-3cbcb5f453d1"/>
    <xsd:import namespace="c240a158-e83d-4ca8-a1ab-448c5bb1d0f2"/>
    <xsd:element name="properties">
      <xsd:complexType>
        <xsd:sequence>
          <xsd:element name="documentManagement">
            <xsd:complexType>
              <xsd:all>
                <xsd:element ref="ns2:DocumentlabelPMBTaxHTField0" minOccurs="0"/>
                <xsd:element ref="ns3:Basisdocument" minOccurs="0"/>
                <xsd:element ref="ns4:Projectnaam" minOccurs="0"/>
                <xsd:element ref="ns4:Projectnummer" minOccurs="0"/>
                <xsd:element ref="ns4:Projectomschrijving" minOccurs="0"/>
                <xsd:element ref="ns5:ProjectstatusTaxHTField0" minOccurs="0"/>
                <xsd:element ref="ns5:ProjectlocatieTaxHTField0" minOccurs="0"/>
                <xsd:element ref="ns5:OpdrachtgeverTaxHTField0" minOccurs="0"/>
                <xsd:element ref="ns2:TaxCatchAll" minOccurs="0"/>
                <xsd:element ref="ns2:TaxCatchAllLabel" minOccurs="0"/>
                <xsd:element ref="ns3:ThemaTaxHTField0" minOccurs="0"/>
                <xsd:element ref="ns5:DocumentthemaTaxHTField0" minOccurs="0"/>
                <xsd:element ref="ns5:DienstTaxHTField0" minOccurs="0"/>
                <xsd:element ref="ns4:Archiefkenmerk" minOccurs="0"/>
                <xsd:element ref="ns5:IngestuurdDoor" minOccurs="0"/>
                <xsd:element ref="ns5:IngestuurdOp" minOccurs="0"/>
                <xsd:element ref="ns4:Vertrouwelijkheid" minOccurs="0"/>
                <xsd:element ref="ns4:OrigineleLocatie" minOccurs="0"/>
                <xsd:element ref="ns2:Subdossier" minOccurs="0"/>
                <xsd:element ref="ns2:Trefwoord" minOccurs="0"/>
                <xsd:element ref="ns2:Subcategori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4831cc-e922-4902-8a5b-6728a426b330" elementFormDefault="qualified">
    <xsd:import namespace="http://schemas.microsoft.com/office/2006/documentManagement/types"/>
    <xsd:import namespace="http://schemas.microsoft.com/office/infopath/2007/PartnerControls"/>
    <xsd:element name="DocumentlabelPMBTaxHTField0" ma:index="8" nillable="true" ma:taxonomy="true" ma:internalName="DocumentlabelPMBTaxHTField0" ma:taxonomyFieldName="DocumentlabelPMB" ma:displayName="Categorie" ma:readOnly="false" ma:default="" ma:fieldId="{fd2e55d4-f493-4f40-967e-8a62669d0f44}" ma:taxonomyMulti="true" ma:sspId="31acaafb-750c-4244-a911-b702e7bd8d90" ma:termSetId="af1ff7bd-a3d0-4939-b6f8-0346636731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0" nillable="true" ma:displayName="Taxonomy Catch All Column" ma:description="" ma:hidden="true" ma:list="{1b4642f0-4c7b-4807-874b-c651b9620a0b}" ma:internalName="TaxCatchAll" ma:showField="CatchAllData" ma:web="279fa96a-db78-4443-8398-a738ac548d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21" nillable="true" ma:displayName="Taxonomy Catch All Column1" ma:description="" ma:hidden="true" ma:list="{1b4642f0-4c7b-4807-874b-c651b9620a0b}" ma:internalName="TaxCatchAllLabel" ma:readOnly="true" ma:showField="CatchAllDataLabel" ma:web="279fa96a-db78-4443-8398-a738ac548d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ubdossier" ma:index="33" nillable="true" ma:displayName="Zaakdossier" ma:list="{e8fa043f-bd03-41a7-a0d4-cf9243eb4c02}" ma:internalName="Subdossier" ma:readOnly="false" ma:showField="Title" ma:web="279fa96a-db78-4443-8398-a738ac548d8a">
      <xsd:simpleType>
        <xsd:restriction base="dms:Lookup"/>
      </xsd:simpleType>
    </xsd:element>
    <xsd:element name="Trefwoord" ma:index="34" nillable="true" ma:displayName="Trefwoord" ma:list="{7b98f956-6f2b-4428-9d94-b3d936a6c61e}" ma:internalName="Trefwoord" ma:showField="Title" ma:web="279fa96a-db78-4443-8398-a738ac548d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ubcategorie" ma:index="35" nillable="true" ma:displayName="Subcategorie" ma:list="{e9b9bb7f-0302-4347-b415-c8d1f49e63c4}" ma:internalName="Subcategorie" ma:showField="Title" ma:web="279fa96a-db78-4443-8398-a738ac548d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208f1f-3bb4-4eaf-b5c9-ce49ab2d3c99" elementFormDefault="qualified">
    <xsd:import namespace="http://schemas.microsoft.com/office/2006/documentManagement/types"/>
    <xsd:import namespace="http://schemas.microsoft.com/office/infopath/2007/PartnerControls"/>
    <xsd:element name="Basisdocument" ma:index="10" nillable="true" ma:displayName="Basisdocument" ma:default="0" ma:internalName="Basisdocument">
      <xsd:simpleType>
        <xsd:restriction base="dms:Boolean"/>
      </xsd:simpleType>
    </xsd:element>
    <xsd:element name="ThemaTaxHTField0" ma:index="22" nillable="true" ma:taxonomy="true" ma:internalName="ThemaTaxHTField0" ma:taxonomyFieldName="Thema" ma:displayName="Thema" ma:readOnly="false" ma:default="" ma:fieldId="{e54614d8-9b62-47b7-b61b-59084012f7bc}" ma:taxonomyMulti="true" ma:sspId="31acaafb-750c-4244-a911-b702e7bd8d90" ma:termSetId="43a6ce5e-2ae9-407c-8ab0-6e6e17c4f9df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9e6b0f-8492-4ef2-98aa-3cbcb5f453d1" elementFormDefault="qualified">
    <xsd:import namespace="http://schemas.microsoft.com/office/2006/documentManagement/types"/>
    <xsd:import namespace="http://schemas.microsoft.com/office/infopath/2007/PartnerControls"/>
    <xsd:element name="Projectnaam" ma:index="11" nillable="true" ma:displayName="Projectnaam" ma:internalName="Projectnaam">
      <xsd:simpleType>
        <xsd:restriction base="dms:Text">
          <xsd:maxLength value="255"/>
        </xsd:restriction>
      </xsd:simpleType>
    </xsd:element>
    <xsd:element name="Projectnummer" ma:index="12" nillable="true" ma:displayName="Projectnummer" ma:internalName="Projectnummer">
      <xsd:simpleType>
        <xsd:restriction base="dms:Text">
          <xsd:maxLength value="25"/>
        </xsd:restriction>
      </xsd:simpleType>
    </xsd:element>
    <xsd:element name="Projectomschrijving" ma:index="13" nillable="true" ma:displayName="Projectomschrijving" ma:internalName="Projectomschrijving">
      <xsd:simpleType>
        <xsd:restriction base="dms:Note">
          <xsd:maxLength value="255"/>
        </xsd:restriction>
      </xsd:simpleType>
    </xsd:element>
    <xsd:element name="Archiefkenmerk" ma:index="28" nillable="true" ma:displayName="Archiefkenmerk" ma:hidden="true" ma:internalName="Archiefkenmerk" ma:readOnly="true">
      <xsd:simpleType>
        <xsd:restriction base="dms:Text">
          <xsd:maxLength value="255"/>
        </xsd:restriction>
      </xsd:simpleType>
    </xsd:element>
    <xsd:element name="Vertrouwelijkheid" ma:index="31" nillable="true" ma:displayName="Vertrouwelijkheid" ma:default="Kabinet" ma:hidden="true" ma:internalName="Vertrouwelijkheid" ma:readOnly="true">
      <xsd:simpleType>
        <xsd:restriction base="dms:Choice">
          <xsd:enumeration value="Kabinet"/>
          <xsd:enumeration value="Dienst"/>
          <xsd:enumeration value="OA"/>
        </xsd:restriction>
      </xsd:simpleType>
    </xsd:element>
    <xsd:element name="OrigineleLocatie" ma:index="32" nillable="true" ma:displayName="Originele locatie" ma:hidden="true" ma:internalName="OrigineleLocatie" ma:readOnly="tru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40a158-e83d-4ca8-a1ab-448c5bb1d0f2" elementFormDefault="qualified">
    <xsd:import namespace="http://schemas.microsoft.com/office/2006/documentManagement/types"/>
    <xsd:import namespace="http://schemas.microsoft.com/office/infopath/2007/PartnerControls"/>
    <xsd:element name="ProjectstatusTaxHTField0" ma:index="14" nillable="true" ma:taxonomy="true" ma:internalName="ProjectstatusTaxHTField0" ma:taxonomyFieldName="Projectstatus" ma:displayName="Projectstatus" ma:default="" ma:fieldId="{2e51e781-7efa-4541-8906-9d15f3c68bfe}" ma:sspId="31acaafb-750c-4244-a911-b702e7bd8d90" ma:termSetId="7dccec44-003d-49a8-ad98-1cc90089081d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ProjectlocatieTaxHTField0" ma:index="16" nillable="true" ma:taxonomy="true" ma:internalName="ProjectlocatieTaxHTField0" ma:taxonomyFieldName="Projectlocatie" ma:displayName="Projectlocatie" ma:default="" ma:fieldId="{5521c7bc-f5cb-46b0-93c9-78545cce8bb9}" ma:sspId="31acaafb-750c-4244-a911-b702e7bd8d90" ma:termSetId="c9cfe298-4df8-47a1-a437-7fcb924a64ef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OpdrachtgeverTaxHTField0" ma:index="18" nillable="true" ma:taxonomy="true" ma:internalName="OpdrachtgeverTaxHTField0" ma:taxonomyFieldName="Opdrachtgever" ma:displayName="Opdrachtgever" ma:default="" ma:fieldId="{0e4e6ec4-9300-4412-8271-d1ead98b723d}" ma:sspId="31acaafb-750c-4244-a911-b702e7bd8d90" ma:termSetId="82d1faa2-4bc9-4030-b0fa-8e165a69e75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DocumentthemaTaxHTField0" ma:index="24" nillable="true" ma:taxonomy="true" ma:internalName="DocumentthemaTaxHTField0" ma:taxonomyFieldName="Documentthema" ma:displayName="Documentthema" ma:readOnly="false" ma:default="" ma:fieldId="{8a532053-c0c5-4008-97b8-cf7d738098d1}" ma:sspId="31acaafb-750c-4244-a911-b702e7bd8d90" ma:termSetId="03352b8e-25c5-4cfc-98f2-fac8925faa3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DienstTaxHTField0" ma:index="26" nillable="true" ma:taxonomy="true" ma:internalName="DienstTaxHTField0" ma:taxonomyFieldName="Dienst" ma:displayName="Dienst" ma:readOnly="true" ma:default="2;#PMB|176ac948-4ecf-4981-9af2-fc600aa0e3d7" ma:fieldId="{c86c3b65-f545-4948-88a2-f14bb7ad1262}" ma:sspId="31acaafb-750c-4244-a911-b702e7bd8d90" ma:termSetId="0e1b22e7-2e95-47dd-baed-a7a5345f7a0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gestuurdDoor" ma:index="29" nillable="true" ma:displayName="Ingestuurd door" ma:hidden="true" ma:internalName="IngestuurdDo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IngestuurdOp" ma:index="30" nillable="true" ma:displayName="Ingestuurd op" ma:format="DateTime" ma:hidden="true" ma:internalName="IngestuurdOp" ma:readOnly="tru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ubdossier xmlns="8e4831cc-e922-4902-8a5b-6728a426b330" xsi:nil="true"/>
    <Basisdocument xmlns="24208f1f-3bb4-4eaf-b5c9-ce49ab2d3c99">false</Basisdocument>
    <ProjectstatusTaxHTField0 xmlns="c240a158-e83d-4ca8-a1ab-448c5bb1d0f2">
      <Terms xmlns="http://schemas.microsoft.com/office/infopath/2007/PartnerControls">
        <TermInfo xmlns="http://schemas.microsoft.com/office/infopath/2007/PartnerControls">
          <TermName xmlns="http://schemas.microsoft.com/office/infopath/2007/PartnerControls">Uitvoering</TermName>
          <TermId xmlns="http://schemas.microsoft.com/office/infopath/2007/PartnerControls">cbf6b336-1d0b-4374-a4c6-4c5f7e693613</TermId>
        </TermInfo>
      </Terms>
    </ProjectstatusTaxHTField0>
    <Trefwoord xmlns="8e4831cc-e922-4902-8a5b-6728a426b330"/>
    <Projectnaam xmlns="d89e6b0f-8492-4ef2-98aa-3cbcb5f453d1">Jaap Eden IJsbaan</Projectnaam>
    <Projectnummer xmlns="d89e6b0f-8492-4ef2-98aa-3cbcb5f453d1" xsi:nil="true"/>
    <ProjectlocatieTaxHTField0 xmlns="c240a158-e83d-4ca8-a1ab-448c5bb1d0f2">
      <Terms xmlns="http://schemas.microsoft.com/office/infopath/2007/PartnerControls">
        <TermInfo xmlns="http://schemas.microsoft.com/office/infopath/2007/PartnerControls">
          <TermName xmlns="http://schemas.microsoft.com/office/infopath/2007/PartnerControls">Amsterdam</TermName>
          <TermId xmlns="http://schemas.microsoft.com/office/infopath/2007/PartnerControls">adbe134c-bf4e-4f23-9e83-f44da7add0a6</TermId>
        </TermInfo>
      </Terms>
    </ProjectlocatieTaxHTField0>
    <Projectomschrijving xmlns="d89e6b0f-8492-4ef2-98aa-3cbcb5f453d1">Herontwikkeling Jaap Edenbaan Complex.</Projectomschrijving>
    <DocumentthemaTaxHTField0 xmlns="c240a158-e83d-4ca8-a1ab-448c5bb1d0f2">
      <Terms xmlns="http://schemas.microsoft.com/office/infopath/2007/PartnerControls"/>
    </DocumentthemaTaxHTField0>
    <OpdrachtgeverTaxHTField0 xmlns="c240a158-e83d-4ca8-a1ab-448c5bb1d0f2">
      <Terms xmlns="http://schemas.microsoft.com/office/infopath/2007/PartnerControls">
        <TermInfo xmlns="http://schemas.microsoft.com/office/infopath/2007/PartnerControls">
          <TermName xmlns="http://schemas.microsoft.com/office/infopath/2007/PartnerControls">Onderwijs, Jeugd en Zorg</TermName>
          <TermId xmlns="http://schemas.microsoft.com/office/infopath/2007/PartnerControls">3d881aaf-04ab-4299-8a06-66500edc314a</TermId>
        </TermInfo>
      </Terms>
    </OpdrachtgeverTaxHTField0>
    <TaxCatchAll xmlns="8e4831cc-e922-4902-8a5b-6728a426b330">
      <Value>5</Value>
      <Value>4</Value>
      <Value>3</Value>
    </TaxCatchAll>
    <Subcategorie xmlns="8e4831cc-e922-4902-8a5b-6728a426b330"/>
    <ThemaTaxHTField0 xmlns="24208f1f-3bb4-4eaf-b5c9-ce49ab2d3c99">
      <Terms xmlns="http://schemas.microsoft.com/office/infopath/2007/PartnerControls"/>
    </ThemaTaxHTField0>
    <DocumentlabelPMBTaxHTField0 xmlns="8e4831cc-e922-4902-8a5b-6728a426b330">
      <Terms xmlns="http://schemas.microsoft.com/office/infopath/2007/PartnerControls"/>
    </DocumentlabelPMBTaxHTField0>
    <Vertrouwelijkheid xmlns="d89e6b0f-8492-4ef2-98aa-3cbcb5f453d1">Kabinet</Vertrouwelijkheid>
    <DienstTaxHTField0 xmlns="c240a158-e83d-4ca8-a1ab-448c5bb1d0f2">
      <Terms xmlns="http://schemas.microsoft.com/office/infopath/2007/PartnerControls"/>
    </DienstTaxHTField0>
  </documentManagement>
</p:properties>
</file>

<file path=customXml/itemProps1.xml><?xml version="1.0" encoding="utf-8"?>
<ds:datastoreItem xmlns:ds="http://schemas.openxmlformats.org/officeDocument/2006/customXml" ds:itemID="{395D501D-B018-4B31-85C3-2A37C60F76BA}"/>
</file>

<file path=customXml/itemProps2.xml><?xml version="1.0" encoding="utf-8"?>
<ds:datastoreItem xmlns:ds="http://schemas.openxmlformats.org/officeDocument/2006/customXml" ds:itemID="{30A64640-C061-49DD-A500-3CA12428C086}"/>
</file>

<file path=customXml/itemProps3.xml><?xml version="1.0" encoding="utf-8"?>
<ds:datastoreItem xmlns:ds="http://schemas.openxmlformats.org/officeDocument/2006/customXml" ds:itemID="{FAD5D118-C8DD-4E1A-B1C7-5B574D570452}"/>
</file>

<file path=customXml/itemProps4.xml><?xml version="1.0" encoding="utf-8"?>
<ds:datastoreItem xmlns:ds="http://schemas.openxmlformats.org/officeDocument/2006/customXml" ds:itemID="{A895D6FA-E41F-4BB4-919E-B0CA4F1D36CD}"/>
</file>

<file path=customXml/itemProps5.xml><?xml version="1.0" encoding="utf-8"?>
<ds:datastoreItem xmlns:ds="http://schemas.openxmlformats.org/officeDocument/2006/customXml" ds:itemID="{6C91831C-373B-41FC-A8C3-44ABFD95B53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301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3_modelformulier_referentiewerken</dc:title>
  <dc:creator>Santbrink, Tom</dc:creator>
  <cp:lastModifiedBy>Ritbergen, Rob van</cp:lastModifiedBy>
  <cp:revision>3</cp:revision>
  <dcterms:created xsi:type="dcterms:W3CDTF">2022-01-10T10:37:00Z</dcterms:created>
  <dcterms:modified xsi:type="dcterms:W3CDTF">2022-03-01T12:14:00Z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0x010100A43BF51D1C39A442B0DC53312CB36ACA2C007B9D9154A865C644A50BE16E6F87CC54</vt:lpwstr>
  </property>
  <property fmtid="{D5CDD505-2E9C-101B-9397-08002B2CF9AE}" pid="3" name="Opdrachtgever">
    <vt:lpwstr>3;#Onderwijs, Jeugd en Zorg|3d881aaf-04ab-4299-8a06-66500edc314a</vt:lpwstr>
  </property>
  <property fmtid="{D5CDD505-2E9C-101B-9397-08002B2CF9AE}" pid="4" name="Projectlocatie">
    <vt:lpwstr>5;#Amsterdam|adbe134c-bf4e-4f23-9e83-f44da7add0a6</vt:lpwstr>
  </property>
  <property fmtid="{D5CDD505-2E9C-101B-9397-08002B2CF9AE}" pid="5" name="Projectstatus">
    <vt:lpwstr>4;#Uitvoering|cbf6b336-1d0b-4374-a4c6-4c5f7e693613</vt:lpwstr>
  </property>
  <property fmtid="{D5CDD505-2E9C-101B-9397-08002B2CF9AE}" pid="6" name="Thema">
    <vt:lpwstr/>
  </property>
  <property fmtid="{D5CDD505-2E9C-101B-9397-08002B2CF9AE}" pid="7" name="Documentthema">
    <vt:lpwstr/>
  </property>
  <property fmtid="{D5CDD505-2E9C-101B-9397-08002B2CF9AE}" pid="8" name="DocumentlabelPMB">
    <vt:lpwstr/>
  </property>
  <property fmtid="{D5CDD505-2E9C-101B-9397-08002B2CF9AE}" pid="9" name="Dienst">
    <vt:lpwstr/>
  </property>
  <property fmtid="{D5CDD505-2E9C-101B-9397-08002B2CF9AE}" pid="10" name="Order">
    <vt:r8>147700</vt:r8>
  </property>
</Properties>
</file>